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E95B" w14:textId="77777777" w:rsidR="004E18C9" w:rsidRDefault="004E18C9" w:rsidP="00EE5AFA">
      <w:pPr>
        <w:spacing w:line="360" w:lineRule="auto"/>
        <w:jc w:val="both"/>
        <w:rPr>
          <w:rFonts w:ascii="Arial" w:hAnsi="Arial" w:cs="Arial"/>
        </w:rPr>
      </w:pPr>
    </w:p>
    <w:p w14:paraId="33059200" w14:textId="5BA6E55C" w:rsidR="00852027" w:rsidRPr="00852027" w:rsidRDefault="00852027" w:rsidP="00EE5AFA">
      <w:pPr>
        <w:spacing w:line="360" w:lineRule="auto"/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>Y</w:t>
      </w:r>
      <w:r w:rsidR="000B2480">
        <w:rPr>
          <w:rFonts w:ascii="Arial" w:hAnsi="Arial" w:cs="Arial"/>
        </w:rPr>
        <w:t>o</w:t>
      </w:r>
      <w:r w:rsidRPr="00852027">
        <w:rPr>
          <w:rFonts w:ascii="Arial" w:hAnsi="Arial" w:cs="Arial"/>
        </w:rPr>
        <w:t xml:space="preserve"> __________________________________________ identificado(a) con la Cédula No. ____________________, actuando en nombre propio o en representación de __________________________________________, y con el ánimo de facilitar la transparencia en el Grupo EPM, declaro que ni yo ni la empresa que represento nos encontramos incursos en causales de inhabilidad o incompatibilidad para contratar con el Estado, con la Fundación Grupo EPM, con el Grupo EPM o con cualquiera de sus grupos de interés, ni incursos en conductas relacionadas con lavado de activos, financiación del terrorismo, fraude o corrupción.</w:t>
      </w:r>
    </w:p>
    <w:p w14:paraId="6CC54E62" w14:textId="0E822D03" w:rsidR="00D17D68" w:rsidRPr="00D17D68" w:rsidRDefault="00D17D68" w:rsidP="00EE5AFA">
      <w:pPr>
        <w:spacing w:line="360" w:lineRule="auto"/>
        <w:jc w:val="both"/>
        <w:rPr>
          <w:rFonts w:ascii="Arial" w:hAnsi="Arial" w:cs="Arial"/>
        </w:rPr>
      </w:pPr>
      <w:r w:rsidRPr="00D17D68">
        <w:rPr>
          <w:rFonts w:ascii="Arial" w:hAnsi="Arial" w:cs="Arial"/>
        </w:rPr>
        <w:t>Con la presentación de la propuesta, aceptación del acuerdo, convenio y/o acto bilateral, declaro que conozco las normas aplicables en materia de soborno transnacional establecidas en la Ley 1778 de 2016 y demás normas de lucha contra la corrupción, y manifiesto que a la fecha no he cometido conductas relacionadas con actos de corrupción, comprometiéndome a observar y respetar dichas disposiciones, evitando actuaciones contrarias a la normatividad vigente por acción, tolerancia o consentimiento.</w:t>
      </w:r>
    </w:p>
    <w:p w14:paraId="685CEA4E" w14:textId="77777777" w:rsidR="00D17D68" w:rsidRDefault="00D17D68" w:rsidP="00EE5AFA">
      <w:pPr>
        <w:spacing w:line="360" w:lineRule="auto"/>
        <w:jc w:val="both"/>
        <w:rPr>
          <w:rFonts w:ascii="Arial" w:hAnsi="Arial" w:cs="Arial"/>
        </w:rPr>
      </w:pPr>
      <w:r w:rsidRPr="00D17D68">
        <w:rPr>
          <w:rFonts w:ascii="Arial" w:hAnsi="Arial" w:cs="Arial"/>
        </w:rPr>
        <w:t>Adicionalmente, autorizo de manera previa, expresa e informada a la Fundación Grupo EPM para realizar las consultas correspondientes en listas restrictivas y bases de datos relacionadas con la prevención del lavado de activos y la financiación del terrorismo (LA/FT), tanto respecto del representante legal como de la entidad que represento.</w:t>
      </w:r>
    </w:p>
    <w:p w14:paraId="7EE6A03C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7BC9A4FD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77026CA8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2137FA63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5DDCAA8A" w14:textId="20B8F0DF" w:rsidR="00B263D9" w:rsidRDefault="00B263D9" w:rsidP="00EE5AFA">
      <w:pPr>
        <w:spacing w:line="240" w:lineRule="auto"/>
        <w:jc w:val="center"/>
        <w:rPr>
          <w:rFonts w:ascii="Arial" w:hAnsi="Arial" w:cs="Arial"/>
          <w:b/>
          <w:bCs/>
        </w:rPr>
      </w:pPr>
      <w:r w:rsidRPr="00852027">
        <w:rPr>
          <w:rFonts w:ascii="Arial" w:hAnsi="Arial" w:cs="Arial"/>
          <w:b/>
          <w:bCs/>
        </w:rPr>
        <w:lastRenderedPageBreak/>
        <w:t>DECLARACIÓN DE CONFLICTO DE INTERESES REALES O POTENCIALES CONTRATISTAS FUNDACIÓN GRUPO EPM</w:t>
      </w:r>
    </w:p>
    <w:p w14:paraId="47232DED" w14:textId="77777777" w:rsidR="00852027" w:rsidRPr="00852027" w:rsidRDefault="00852027" w:rsidP="00852027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4F445EF0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</w:t>
      </w:r>
      <w:r w:rsidRPr="00852027">
        <w:rPr>
          <w:rFonts w:ascii="Arial" w:hAnsi="Arial" w:cs="Arial"/>
          <w:b/>
          <w:bCs/>
        </w:rPr>
        <w:t>NO tengo conflictos de interés</w:t>
      </w:r>
      <w:r w:rsidRPr="00852027">
        <w:rPr>
          <w:rFonts w:ascii="Arial" w:hAnsi="Arial" w:cs="Arial"/>
        </w:rPr>
        <w:t xml:space="preserve"> reales, potenciales o aparentes con la Fundación Grupo EPM, sus directivos, colaboradores o contratistas.</w:t>
      </w:r>
    </w:p>
    <w:p w14:paraId="0CFB0AE3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  <w:b/>
          <w:bCs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</w:t>
      </w:r>
      <w:r w:rsidRPr="00852027">
        <w:rPr>
          <w:rFonts w:ascii="Arial" w:hAnsi="Arial" w:cs="Arial"/>
          <w:b/>
          <w:bCs/>
        </w:rPr>
        <w:t>SÍ tengo posibles conflictos de interés</w:t>
      </w:r>
    </w:p>
    <w:p w14:paraId="15DD56F2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  <w:b/>
          <w:bCs/>
        </w:rPr>
      </w:pPr>
    </w:p>
    <w:p w14:paraId="675D4965" w14:textId="2A3C6968" w:rsidR="00B263D9" w:rsidRPr="00852027" w:rsidRDefault="00B263D9" w:rsidP="006A208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852027">
        <w:rPr>
          <w:rFonts w:ascii="Arial" w:hAnsi="Arial" w:cs="Arial"/>
          <w:b/>
          <w:bCs/>
        </w:rPr>
        <w:t>Situaciones que pueden constituir Conflicto de Interés</w:t>
      </w:r>
    </w:p>
    <w:p w14:paraId="00D58C79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>Declaro si me encuentro en alguna de las siguientes situaciones (marque si aplica):</w:t>
      </w:r>
    </w:p>
    <w:p w14:paraId="1B7ABD33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Tengo relación familiar hasta cuarto grado de consanguinidad, segundo de afinidad o primero civil con colaboradores o directivos de la Fundación Grupo EPM.</w:t>
      </w:r>
    </w:p>
    <w:p w14:paraId="4EB90CB1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Tengo relación comercial vigente con colaboradores o directivos de la Fundación Grupo EPM.</w:t>
      </w:r>
    </w:p>
    <w:p w14:paraId="2C28CC5D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Soy socio, accionista o beneficiario de una empresa que tiene vínculos con colaboradores o directivos de la Fundación Grupo EPM.</w:t>
      </w:r>
    </w:p>
    <w:p w14:paraId="3434D6B7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Algún colaborador o directivo de la Fundación Grupo EPM tiene participación económica en mi empresa.</w:t>
      </w:r>
    </w:p>
    <w:p w14:paraId="6A1DF688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Existe alguna situación que podría afectar mi independencia o imparcialidad frente a la Fundación Grupo EPM.</w:t>
      </w:r>
    </w:p>
    <w:p w14:paraId="1A87A742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Otro (describir):</w:t>
      </w:r>
    </w:p>
    <w:p w14:paraId="61285F5F" w14:textId="77777777" w:rsidR="00B263D9" w:rsidRPr="00852027" w:rsidRDefault="00E358D3" w:rsidP="006A208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pict w14:anchorId="13356B29">
          <v:rect id="_x0000_i1026" style="width:0;height:1.5pt" o:hralign="center" o:hrstd="t" o:hr="t" fillcolor="#a0a0a0" stroked="f"/>
        </w:pict>
      </w:r>
    </w:p>
    <w:p w14:paraId="64DFBBE4" w14:textId="77777777" w:rsidR="00B263D9" w:rsidRDefault="00E358D3" w:rsidP="006A208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pict w14:anchorId="035CC443">
          <v:rect id="_x0000_i1027" style="width:0;height:1.5pt" o:hralign="center" o:bullet="t" o:hrstd="t" o:hr="t" fillcolor="#a0a0a0" stroked="f"/>
        </w:pict>
      </w:r>
    </w:p>
    <w:p w14:paraId="29E44E53" w14:textId="77777777" w:rsidR="002048C4" w:rsidRDefault="002048C4" w:rsidP="006A208D">
      <w:pPr>
        <w:spacing w:after="160" w:line="259" w:lineRule="auto"/>
        <w:jc w:val="both"/>
        <w:rPr>
          <w:rFonts w:ascii="Arial" w:hAnsi="Arial" w:cs="Arial"/>
        </w:rPr>
      </w:pPr>
    </w:p>
    <w:p w14:paraId="6AB79458" w14:textId="77777777" w:rsidR="00EE5AFA" w:rsidRPr="00852027" w:rsidRDefault="00EE5AFA" w:rsidP="006A208D">
      <w:pPr>
        <w:spacing w:after="160" w:line="259" w:lineRule="auto"/>
        <w:jc w:val="both"/>
        <w:rPr>
          <w:rFonts w:ascii="Arial" w:hAnsi="Arial" w:cs="Arial"/>
        </w:rPr>
      </w:pPr>
    </w:p>
    <w:p w14:paraId="763807BF" w14:textId="77777777" w:rsidR="00B263D9" w:rsidRPr="00852027" w:rsidRDefault="00B263D9" w:rsidP="006A208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52027">
        <w:rPr>
          <w:rFonts w:ascii="Arial" w:hAnsi="Arial" w:cs="Arial"/>
          <w:b/>
        </w:rPr>
        <w:t>Actividades económicas y participaciones en sociedades que a la fecha podrían generarme un conflicto de intereses real o potencial:</w:t>
      </w:r>
    </w:p>
    <w:p w14:paraId="5E8E1622" w14:textId="53F3902A" w:rsidR="00B263D9" w:rsidRPr="00852027" w:rsidRDefault="00B263D9" w:rsidP="006A208D">
      <w:pPr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 xml:space="preserve">A </w:t>
      </w:r>
      <w:r w:rsidR="00ED0751" w:rsidRPr="00852027">
        <w:rPr>
          <w:rFonts w:ascii="Arial" w:hAnsi="Arial" w:cs="Arial"/>
        </w:rPr>
        <w:t>continuación,</w:t>
      </w:r>
      <w:r w:rsidRPr="00852027">
        <w:rPr>
          <w:rFonts w:ascii="Arial" w:hAnsi="Arial" w:cs="Arial"/>
        </w:rPr>
        <w:t xml:space="preserve"> relaciono las empresas, sociedades, negocios, establecimientos de comercio, organizaciones sin ánimo de lucro u otras entidades de las cuales soy propietario, socio, representante legal, directivo o con las que mantengo vínculos contractuales o profesionales como contratista, asesor o consultor, respecto de las cuales podría existir un conflicto de interés frente a la Fundación Grupo EPM: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1939"/>
        <w:gridCol w:w="2064"/>
        <w:gridCol w:w="549"/>
        <w:gridCol w:w="1159"/>
        <w:gridCol w:w="2140"/>
      </w:tblGrid>
      <w:tr w:rsidR="00342455" w:rsidRPr="00852027" w14:paraId="70169C13" w14:textId="77777777" w:rsidTr="00F9507D">
        <w:trPr>
          <w:trHeight w:val="295"/>
          <w:jc w:val="center"/>
        </w:trPr>
        <w:tc>
          <w:tcPr>
            <w:tcW w:w="4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0BF3F7FD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Entidad o Negocio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297D4C06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852027">
              <w:rPr>
                <w:rFonts w:ascii="Arial" w:hAnsi="Arial" w:cs="Arial"/>
                <w:b/>
                <w:bCs/>
              </w:rPr>
              <w:t>NIT (ID)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46DA54FA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Participación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4F81BD"/>
            </w:tcBorders>
            <w:shd w:val="clear" w:color="auto" w:fill="D9D9D9"/>
            <w:vAlign w:val="center"/>
          </w:tcPr>
          <w:p w14:paraId="40FAC9A5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Fechas</w:t>
            </w:r>
          </w:p>
        </w:tc>
      </w:tr>
      <w:tr w:rsidR="00342455" w:rsidRPr="00852027" w14:paraId="686EAC3D" w14:textId="77777777" w:rsidTr="00F9507D">
        <w:trPr>
          <w:trHeight w:val="331"/>
          <w:jc w:val="center"/>
        </w:trPr>
        <w:tc>
          <w:tcPr>
            <w:tcW w:w="4996" w:type="dxa"/>
            <w:vMerge/>
            <w:shd w:val="clear" w:color="auto" w:fill="DBE5F1"/>
            <w:vAlign w:val="center"/>
          </w:tcPr>
          <w:p w14:paraId="2E6E7CA4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vMerge/>
            <w:shd w:val="clear" w:color="auto" w:fill="D9D9D9"/>
          </w:tcPr>
          <w:p w14:paraId="5FB05D3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64" w:type="dxa"/>
            <w:shd w:val="clear" w:color="auto" w:fill="D9D9D9"/>
          </w:tcPr>
          <w:p w14:paraId="0BF6002C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Tipo</w:t>
            </w:r>
          </w:p>
        </w:tc>
        <w:tc>
          <w:tcPr>
            <w:tcW w:w="549" w:type="dxa"/>
            <w:shd w:val="clear" w:color="auto" w:fill="D9D9D9"/>
          </w:tcPr>
          <w:p w14:paraId="777159F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159" w:type="dxa"/>
            <w:shd w:val="clear" w:color="auto" w:fill="D9D9D9"/>
            <w:vAlign w:val="center"/>
          </w:tcPr>
          <w:p w14:paraId="52966673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  <w:r w:rsidRPr="00852027">
              <w:rPr>
                <w:rFonts w:ascii="Arial" w:hAnsi="Arial" w:cs="Arial"/>
                <w:b/>
                <w:bCs/>
              </w:rPr>
              <w:t>Desde</w:t>
            </w:r>
          </w:p>
        </w:tc>
        <w:tc>
          <w:tcPr>
            <w:tcW w:w="2140" w:type="dxa"/>
            <w:shd w:val="clear" w:color="auto" w:fill="D9D9D9"/>
            <w:vAlign w:val="center"/>
          </w:tcPr>
          <w:p w14:paraId="6EE5294F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Hasta</w:t>
            </w:r>
          </w:p>
        </w:tc>
      </w:tr>
      <w:tr w:rsidR="00342455" w:rsidRPr="00852027" w14:paraId="4520E279" w14:textId="77777777" w:rsidTr="00F9507D">
        <w:trPr>
          <w:trHeight w:val="339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78D299C4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4261ECD6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41C7B8A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26043351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A3170F0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25C657BE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  <w:tr w:rsidR="00342455" w:rsidRPr="00852027" w14:paraId="713C3738" w14:textId="77777777" w:rsidTr="00F9507D">
        <w:trPr>
          <w:trHeight w:val="294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199D1C9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3B5F9903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5D7DEA18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428A8B09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804BCD2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48CCBB5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  <w:tr w:rsidR="00342455" w:rsidRPr="00852027" w14:paraId="3A8B673D" w14:textId="77777777" w:rsidTr="00F9507D">
        <w:trPr>
          <w:trHeight w:val="218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2E1F6325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052B4967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68ABA86B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1C68ECF6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05755E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31879C7E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</w:tbl>
    <w:p w14:paraId="0082BD32" w14:textId="77777777" w:rsidR="006A208D" w:rsidRPr="00852027" w:rsidRDefault="006A208D" w:rsidP="006A208D">
      <w:pPr>
        <w:ind w:left="720"/>
        <w:jc w:val="both"/>
        <w:rPr>
          <w:rFonts w:ascii="Arial" w:hAnsi="Arial" w:cs="Arial"/>
          <w:b/>
        </w:rPr>
      </w:pPr>
    </w:p>
    <w:p w14:paraId="110472BE" w14:textId="7852187F" w:rsidR="00B263D9" w:rsidRPr="00852027" w:rsidRDefault="00B263D9" w:rsidP="006A208D">
      <w:pPr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852027">
        <w:rPr>
          <w:rFonts w:ascii="Arial" w:hAnsi="Arial" w:cs="Arial"/>
          <w:b/>
        </w:rPr>
        <w:t>Alguna(s) otra(s) situación(es) que a la fecha podrían generarme un conflicto de intereses real o potencial que deba(n) ser declarada(s):</w:t>
      </w:r>
    </w:p>
    <w:p w14:paraId="72B2A5DB" w14:textId="77777777" w:rsidR="00B263D9" w:rsidRDefault="00B263D9" w:rsidP="006A208D">
      <w:pPr>
        <w:spacing w:after="0" w:line="300" w:lineRule="atLeast"/>
        <w:jc w:val="both"/>
        <w:rPr>
          <w:rFonts w:ascii="Arial" w:eastAsia="Times New Roman" w:hAnsi="Arial" w:cs="Arial"/>
          <w:lang w:eastAsia="es-CO"/>
        </w:rPr>
      </w:pPr>
      <w:r w:rsidRPr="00852027">
        <w:rPr>
          <w:rFonts w:ascii="Arial" w:eastAsia="Times New Roman" w:hAnsi="Arial" w:cs="Arial"/>
          <w:lang w:eastAsia="es-CO"/>
        </w:rPr>
        <w:t>Alguna(s) otra(s) situación(es) no incluida(s) en los ítems anteriores que pudiera(n) afectar mi objetividad, independencia o imparcialidad en la ejecución de la relación contractual.</w:t>
      </w:r>
    </w:p>
    <w:p w14:paraId="7938D882" w14:textId="77777777" w:rsidR="00B20402" w:rsidRPr="00852027" w:rsidRDefault="00B20402" w:rsidP="006A208D">
      <w:pPr>
        <w:spacing w:after="0" w:line="300" w:lineRule="atLeast"/>
        <w:jc w:val="both"/>
        <w:rPr>
          <w:rFonts w:ascii="Arial" w:eastAsia="Times New Roman" w:hAnsi="Arial" w:cs="Arial"/>
          <w:lang w:eastAsia="es-CO"/>
        </w:rPr>
      </w:pPr>
    </w:p>
    <w:p w14:paraId="4A91C3A9" w14:textId="77777777" w:rsidR="00B263D9" w:rsidRPr="00852027" w:rsidRDefault="00B263D9" w:rsidP="006A208D">
      <w:pPr>
        <w:jc w:val="both"/>
        <w:rPr>
          <w:rFonts w:ascii="Arial" w:hAnsi="Arial" w:cs="Arial"/>
        </w:rPr>
      </w:pPr>
    </w:p>
    <w:p w14:paraId="550C0309" w14:textId="77777777" w:rsidR="00B263D9" w:rsidRPr="00852027" w:rsidRDefault="00B263D9" w:rsidP="006A208D">
      <w:pPr>
        <w:spacing w:after="0"/>
        <w:jc w:val="both"/>
        <w:rPr>
          <w:rFonts w:ascii="Arial" w:hAnsi="Arial" w:cs="Arial"/>
          <w:vanish/>
        </w:rPr>
      </w:pPr>
    </w:p>
    <w:tbl>
      <w:tblPr>
        <w:tblW w:w="11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0"/>
      </w:tblGrid>
      <w:tr w:rsidR="00935FE7" w:rsidRPr="00852027" w14:paraId="6BC18DBB" w14:textId="77777777" w:rsidTr="00191D47">
        <w:trPr>
          <w:trHeight w:val="407"/>
        </w:trPr>
        <w:tc>
          <w:tcPr>
            <w:tcW w:w="11920" w:type="dxa"/>
            <w:shd w:val="clear" w:color="auto" w:fill="D9D9D9"/>
          </w:tcPr>
          <w:p w14:paraId="48DD458A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lastRenderedPageBreak/>
              <w:t>Descripción</w:t>
            </w:r>
          </w:p>
        </w:tc>
      </w:tr>
      <w:tr w:rsidR="00935FE7" w:rsidRPr="00852027" w14:paraId="404A71C7" w14:textId="77777777" w:rsidTr="00191D47">
        <w:trPr>
          <w:trHeight w:val="407"/>
        </w:trPr>
        <w:tc>
          <w:tcPr>
            <w:tcW w:w="11920" w:type="dxa"/>
            <w:shd w:val="clear" w:color="auto" w:fill="auto"/>
          </w:tcPr>
          <w:p w14:paraId="7B672D86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35FE7" w:rsidRPr="00852027" w14:paraId="0F530F82" w14:textId="77777777" w:rsidTr="00191D47">
        <w:trPr>
          <w:trHeight w:val="407"/>
        </w:trPr>
        <w:tc>
          <w:tcPr>
            <w:tcW w:w="11920" w:type="dxa"/>
            <w:shd w:val="clear" w:color="auto" w:fill="auto"/>
          </w:tcPr>
          <w:p w14:paraId="02FBC221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B6A8E08" w14:textId="77777777" w:rsidR="00B263D9" w:rsidRPr="00852027" w:rsidRDefault="00B263D9" w:rsidP="006A208D">
      <w:pPr>
        <w:spacing w:after="0"/>
        <w:jc w:val="both"/>
        <w:rPr>
          <w:rFonts w:ascii="Arial" w:hAnsi="Arial" w:cs="Arial"/>
        </w:rPr>
      </w:pPr>
    </w:p>
    <w:p w14:paraId="03322828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Me comprometo a informar de manera inmediata a la Fundación Grupo EPM cualquier situación sobreviniente que pueda generar un conflicto de interés durante el proceso de contratación o durante la ejecución del contrato, entendiendo que la omisión, ocultamiento o falsedad en la información podrá dar lugar a la terminación del proceso o del contrato, sin perjuicio de las acciones legales a que haya lugar.</w:t>
      </w:r>
    </w:p>
    <w:p w14:paraId="09B6DD82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363B2D7F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En constancia de lo anterior, la presente declaración se firma en la ciudad de ______________, a los ___ días del mes de</w:t>
      </w:r>
      <w:r w:rsidRPr="002048C4">
        <w:rPr>
          <w:rFonts w:ascii="Arial" w:hAnsi="Arial" w:cs="Arial"/>
          <w:b/>
          <w:bCs/>
        </w:rPr>
        <w:t xml:space="preserve"> __________________ </w:t>
      </w:r>
      <w:proofErr w:type="spellStart"/>
      <w:r w:rsidRPr="002048C4">
        <w:rPr>
          <w:rFonts w:ascii="Arial" w:hAnsi="Arial" w:cs="Arial"/>
        </w:rPr>
        <w:t>de</w:t>
      </w:r>
      <w:proofErr w:type="spellEnd"/>
      <w:r w:rsidRPr="002048C4">
        <w:rPr>
          <w:rFonts w:ascii="Arial" w:hAnsi="Arial" w:cs="Arial"/>
        </w:rPr>
        <w:t xml:space="preserve"> 20.</w:t>
      </w:r>
    </w:p>
    <w:p w14:paraId="3F805C0C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612EEFA5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524E888D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174D2600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Firma: _______________________________________</w:t>
      </w:r>
    </w:p>
    <w:p w14:paraId="05B795B6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Nombres y Apellidos: _______________________________________</w:t>
      </w:r>
    </w:p>
    <w:p w14:paraId="6EF71412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Cargo: _______________________________________</w:t>
      </w:r>
    </w:p>
    <w:p w14:paraId="755684E6" w14:textId="2D1E6C6C" w:rsidR="00B263D9" w:rsidRPr="00852027" w:rsidRDefault="00B263D9" w:rsidP="002048C4">
      <w:pPr>
        <w:spacing w:after="0"/>
        <w:jc w:val="both"/>
        <w:rPr>
          <w:rFonts w:ascii="Arial" w:hAnsi="Arial" w:cs="Arial"/>
        </w:rPr>
      </w:pPr>
    </w:p>
    <w:sectPr w:rsidR="00B263D9" w:rsidRPr="00852027" w:rsidSect="00852027">
      <w:headerReference w:type="default" r:id="rId11"/>
      <w:pgSz w:w="16839" w:h="11907" w:orient="landscape" w:code="9"/>
      <w:pgMar w:top="1418" w:right="226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BC3B2" w14:textId="77777777" w:rsidR="006A208D" w:rsidRDefault="006A208D" w:rsidP="006A208D">
      <w:pPr>
        <w:spacing w:after="0" w:line="240" w:lineRule="auto"/>
      </w:pPr>
      <w:r>
        <w:separator/>
      </w:r>
    </w:p>
  </w:endnote>
  <w:endnote w:type="continuationSeparator" w:id="0">
    <w:p w14:paraId="64FA9A8C" w14:textId="77777777" w:rsidR="006A208D" w:rsidRDefault="006A208D" w:rsidP="006A2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DF35" w14:textId="77777777" w:rsidR="006A208D" w:rsidRDefault="006A208D" w:rsidP="006A208D">
      <w:pPr>
        <w:spacing w:after="0" w:line="240" w:lineRule="auto"/>
      </w:pPr>
      <w:r>
        <w:separator/>
      </w:r>
    </w:p>
  </w:footnote>
  <w:footnote w:type="continuationSeparator" w:id="0">
    <w:p w14:paraId="19ADD55D" w14:textId="77777777" w:rsidR="006A208D" w:rsidRDefault="006A208D" w:rsidP="006A2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912" w:type="dxa"/>
      <w:jc w:val="center"/>
      <w:tblLook w:val="0000" w:firstRow="0" w:lastRow="0" w:firstColumn="0" w:lastColumn="0" w:noHBand="0" w:noVBand="0"/>
    </w:tblPr>
    <w:tblGrid>
      <w:gridCol w:w="2856"/>
      <w:gridCol w:w="7513"/>
      <w:gridCol w:w="2543"/>
    </w:tblGrid>
    <w:tr w:rsidR="000B2480" w:rsidRPr="00943E2D" w14:paraId="0C6BA9DE" w14:textId="77777777" w:rsidTr="00BD43E3">
      <w:trPr>
        <w:trHeight w:val="425"/>
        <w:jc w:val="center"/>
      </w:trPr>
      <w:tc>
        <w:tcPr>
          <w:tcW w:w="2856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36A782E9" w14:textId="2487E2AA" w:rsidR="000B2480" w:rsidRPr="000679DA" w:rsidRDefault="000B2480" w:rsidP="000B2480">
          <w:pPr>
            <w:pStyle w:val="Textopredeterminado"/>
            <w:jc w:val="center"/>
            <w:rPr>
              <w:b/>
              <w:bCs w:val="0"/>
              <w:sz w:val="22"/>
              <w:szCs w:val="22"/>
              <w:lang w:val="es-ES"/>
            </w:rPr>
          </w:pPr>
          <w:r>
            <w:rPr>
              <w:b/>
              <w:bCs w:val="0"/>
              <w:noProof/>
              <w:sz w:val="22"/>
              <w:szCs w:val="22"/>
              <w:lang w:val="es-ES"/>
            </w:rPr>
            <w:drawing>
              <wp:inline distT="0" distB="0" distL="0" distR="0" wp14:anchorId="1E83858F" wp14:editId="5201A79C">
                <wp:extent cx="1416050" cy="558800"/>
                <wp:effectExtent l="0" t="0" r="0" b="0"/>
                <wp:docPr id="87362162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55F4D1" w14:textId="7E699DDF" w:rsidR="000B2480" w:rsidRPr="004E18C9" w:rsidRDefault="00E358D3" w:rsidP="00B20402">
          <w:pPr>
            <w:spacing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E358D3">
            <w:rPr>
              <w:rFonts w:ascii="Arial" w:hAnsi="Arial" w:cs="Arial"/>
              <w:b/>
              <w:bCs/>
              <w:sz w:val="24"/>
              <w:szCs w:val="24"/>
            </w:rPr>
            <w:t>DECLARACIÓN DE INHABILIDADES E INCOMPATIBILIDADES Y CONFLICTOS DE INTERÉS CONTRATISTAS Y / O PROVEEDORES</w:t>
          </w:r>
        </w:p>
      </w:tc>
      <w:tc>
        <w:tcPr>
          <w:tcW w:w="2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9DDD67" w14:textId="7196F674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  <w:lang w:val="en-US"/>
            </w:rPr>
          </w:pPr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Código </w:t>
          </w:r>
          <w:r w:rsidRPr="00A625D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FR_</w:t>
          </w:r>
          <w:r w:rsidR="00B2040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231</w:t>
          </w:r>
        </w:p>
        <w:p w14:paraId="7A438C56" w14:textId="22D7F8AF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Versión</w:t>
          </w:r>
          <w:proofErr w:type="spellEnd"/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 </w:t>
          </w:r>
          <w:r w:rsidRPr="00A625D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0</w:t>
          </w:r>
          <w:r w:rsidR="00B2040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1</w:t>
          </w:r>
        </w:p>
      </w:tc>
    </w:tr>
    <w:tr w:rsidR="000B2480" w:rsidRPr="00943E2D" w14:paraId="22C57BDC" w14:textId="77777777" w:rsidTr="00BD43E3">
      <w:trPr>
        <w:trHeight w:val="430"/>
        <w:jc w:val="center"/>
      </w:trPr>
      <w:tc>
        <w:tcPr>
          <w:tcW w:w="2856" w:type="dxa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19606F69" w14:textId="77777777" w:rsidR="000B2480" w:rsidRPr="00916949" w:rsidRDefault="000B2480" w:rsidP="000B2480">
          <w:pPr>
            <w:pStyle w:val="Textopredeterminado"/>
            <w:jc w:val="center"/>
            <w:rPr>
              <w:b/>
              <w:bCs w:val="0"/>
              <w:color w:val="FF0000"/>
              <w:lang w:val="es-CO"/>
            </w:rPr>
          </w:pPr>
        </w:p>
      </w:tc>
      <w:tc>
        <w:tcPr>
          <w:tcW w:w="75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9EC6BE" w14:textId="77777777" w:rsidR="000B2480" w:rsidRPr="00A625D2" w:rsidRDefault="000B2480" w:rsidP="000B2480">
          <w:pPr>
            <w:pStyle w:val="Textopredeterminado"/>
            <w:jc w:val="center"/>
            <w:rPr>
              <w:b/>
              <w:bCs w:val="0"/>
              <w:lang w:val="es-ES"/>
            </w:rPr>
          </w:pPr>
        </w:p>
      </w:tc>
      <w:tc>
        <w:tcPr>
          <w:tcW w:w="2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3B3853" w14:textId="77777777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Vigente</w:t>
          </w:r>
          <w:proofErr w:type="spellEnd"/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 </w:t>
          </w: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desde</w:t>
          </w:r>
          <w:proofErr w:type="spellEnd"/>
        </w:p>
        <w:p w14:paraId="03EC7EB4" w14:textId="20F6B852" w:rsidR="000B2480" w:rsidRPr="009B37E0" w:rsidRDefault="00B20402" w:rsidP="000B2480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  <w:lang w:val="en-US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04/03/2026</w:t>
          </w:r>
        </w:p>
      </w:tc>
    </w:tr>
  </w:tbl>
  <w:p w14:paraId="43F11BB0" w14:textId="77777777" w:rsidR="000B2480" w:rsidRDefault="000B24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6" style="width:0;height:1.5pt" o:hralign="center" o:bullet="t" o:hrstd="t" o:hr="t" fillcolor="#a0a0a0" stroked="f"/>
    </w:pict>
  </w:numPicBullet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B623B9"/>
    <w:multiLevelType w:val="hybridMultilevel"/>
    <w:tmpl w:val="8E54ABE0"/>
    <w:lvl w:ilvl="0" w:tplc="D07805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288753">
    <w:abstractNumId w:val="8"/>
  </w:num>
  <w:num w:numId="2" w16cid:durableId="197856700">
    <w:abstractNumId w:val="6"/>
  </w:num>
  <w:num w:numId="3" w16cid:durableId="2088067053">
    <w:abstractNumId w:val="5"/>
  </w:num>
  <w:num w:numId="4" w16cid:durableId="37318390">
    <w:abstractNumId w:val="4"/>
  </w:num>
  <w:num w:numId="5" w16cid:durableId="110445163">
    <w:abstractNumId w:val="7"/>
  </w:num>
  <w:num w:numId="6" w16cid:durableId="1716466107">
    <w:abstractNumId w:val="3"/>
  </w:num>
  <w:num w:numId="7" w16cid:durableId="8416456">
    <w:abstractNumId w:val="2"/>
  </w:num>
  <w:num w:numId="8" w16cid:durableId="661540875">
    <w:abstractNumId w:val="1"/>
  </w:num>
  <w:num w:numId="9" w16cid:durableId="1510753764">
    <w:abstractNumId w:val="0"/>
  </w:num>
  <w:num w:numId="10" w16cid:durableId="17317323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2480"/>
    <w:rsid w:val="0015074B"/>
    <w:rsid w:val="00191D47"/>
    <w:rsid w:val="002048C4"/>
    <w:rsid w:val="0029639D"/>
    <w:rsid w:val="002B0162"/>
    <w:rsid w:val="00326F90"/>
    <w:rsid w:val="00343E31"/>
    <w:rsid w:val="004E18C9"/>
    <w:rsid w:val="00542650"/>
    <w:rsid w:val="00583263"/>
    <w:rsid w:val="006A208D"/>
    <w:rsid w:val="007D7DA3"/>
    <w:rsid w:val="00852027"/>
    <w:rsid w:val="00A03594"/>
    <w:rsid w:val="00AA1D8D"/>
    <w:rsid w:val="00AF5D13"/>
    <w:rsid w:val="00B12CDC"/>
    <w:rsid w:val="00B20402"/>
    <w:rsid w:val="00B263D9"/>
    <w:rsid w:val="00B47730"/>
    <w:rsid w:val="00C17999"/>
    <w:rsid w:val="00CB0664"/>
    <w:rsid w:val="00D17D68"/>
    <w:rsid w:val="00E358D3"/>
    <w:rsid w:val="00ED0751"/>
    <w:rsid w:val="00EE5AFA"/>
    <w:rsid w:val="00F12030"/>
    <w:rsid w:val="00FC693F"/>
    <w:rsid w:val="00FC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1EB55"/>
  <w14:defaultImageDpi w14:val="300"/>
  <w15:docId w15:val="{38989DE2-675D-4180-B8EE-3EABB683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extopredeterminado">
    <w:name w:val="Texto predeterminado"/>
    <w:basedOn w:val="Normal"/>
    <w:rsid w:val="000B24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Cs/>
      <w:sz w:val="24"/>
      <w:szCs w:val="24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9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be3e4-72e1-48ac-b313-fe9c3605ed21" xsi:nil="true"/>
    <lcf76f155ced4ddcb4097134ff3c332f xmlns="17195fe9-fa35-4ea2-950b-6cad28b1e4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E738A5A344C7349994EF0CA0665B637" ma:contentTypeVersion="14" ma:contentTypeDescription="Crear nuevo documento." ma:contentTypeScope="" ma:versionID="f7b12f5d182420c93994c9896b3b7571">
  <xsd:schema xmlns:xsd="http://www.w3.org/2001/XMLSchema" xmlns:xs="http://www.w3.org/2001/XMLSchema" xmlns:p="http://schemas.microsoft.com/office/2006/metadata/properties" xmlns:ns2="17195fe9-fa35-4ea2-950b-6cad28b1e4d6" xmlns:ns3="98cbe3e4-72e1-48ac-b313-fe9c3605ed21" targetNamespace="http://schemas.microsoft.com/office/2006/metadata/properties" ma:root="true" ma:fieldsID="7a5754a8e3db6a5299abfb6c0f22d6e0" ns2:_="" ns3:_="">
    <xsd:import namespace="17195fe9-fa35-4ea2-950b-6cad28b1e4d6"/>
    <xsd:import namespace="98cbe3e4-72e1-48ac-b313-fe9c3605ed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5fe9-fa35-4ea2-950b-6cad28b1e4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f0c2d0a0-2884-445e-9128-0075915a0a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be3e4-72e1-48ac-b313-fe9c3605ed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9b7666-efae-40a0-96bb-a26fbd6f3f89}" ma:internalName="TaxCatchAll" ma:showField="CatchAllData" ma:web="98cbe3e4-72e1-48ac-b313-fe9c3605ed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9E78B8-3C07-4E51-ACC8-495C353E7C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B978A-CECB-4725-806A-E6D78FCC4B7B}">
  <ds:schemaRefs>
    <ds:schemaRef ds:uri="http://schemas.microsoft.com/office/2006/metadata/properties"/>
    <ds:schemaRef ds:uri="http://schemas.microsoft.com/office/infopath/2007/PartnerControls"/>
    <ds:schemaRef ds:uri="886027b4-17bf-4323-9a74-2fe338955051"/>
    <ds:schemaRef ds:uri="c7f432dc-e691-4a29-8f72-55297a1b44b5"/>
  </ds:schemaRefs>
</ds:datastoreItem>
</file>

<file path=customXml/itemProps4.xml><?xml version="1.0" encoding="utf-8"?>
<ds:datastoreItem xmlns:ds="http://schemas.openxmlformats.org/officeDocument/2006/customXml" ds:itemID="{82481594-B983-4282-A51D-15B0160BC0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642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ANGIE PAOLA PALACIO CORTES</cp:lastModifiedBy>
  <cp:revision>3</cp:revision>
  <dcterms:created xsi:type="dcterms:W3CDTF">2026-03-03T15:33:00Z</dcterms:created>
  <dcterms:modified xsi:type="dcterms:W3CDTF">2026-03-03T16:20:00Z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0x010100DE738A5A344C7349994EF0CA0665B637</vt:lpwstr>
  </property>
</Properties>
</file>